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8227011" name="76ac2ba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231233" name="76ac2ba0-fcf4-11f0-ada8-dfbb602ffb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0095822" name="9d526d5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317210" name="9d526d50-fcf4-11f0-ada8-dfbb602ffb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0711255" name="2c44dbf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240523" name="2c44dbf0-fcf6-11f0-ada8-dfbb602ffb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7618637" name="8ce9f5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486852" name="8ce9f570-fcf7-11f0-ada8-dfbb602ffb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3829351" name="ce76b36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957283" name="ce76b360-fcf8-11f0-ada8-dfbb602ffb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7657074" name="28921ae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010814" name="28921ae0-fcfb-11f0-ada8-dfbb602ffb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3225961" name="25124d8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333099" name="25124d80-fcfc-11f0-ada8-dfbb602ffb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7365011" name="392bb8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445749" name="392bb810-fcfc-11f0-ada8-dfbb602ffb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9323391" name="f2d36f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894656" name="f2d36fb0-fcf7-11f0-ada8-dfbb602ffb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7055429" name="e72b26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107837" name="e72b26b0-fcf4-11f0-ada8-dfbb602ffb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3874988" name="1b6d07d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401020" name="1b6d07d0-fcf6-11f0-ada8-dfbb602ffb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0217955" name="7b62a7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671659" name="7b62a770-fcf7-11f0-ada8-dfbb602ffb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793251" name="6ff688a0-fcea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592740" name="6ff688a0-fcea-11f0-ada8-dfbb602ffb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Zwischenböden </w:t>
            </w:r>
          </w:p>
        </w:tc>
        <w:tc>
          <w:p>
            <w:pPr>
              <w:spacing w:before="0" w:after="0" w:line="240" w:lineRule="auto"/>
            </w:pPr>
            <w:r>
              <w:t>nicht vorhanden 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9615022" name="75d17fe0-fcf0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714448" name="75d17fe0-fcf0-11f0-ada8-dfbb602ffb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4545083" name="5743180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194357" name="57431800-fcf4-11f0-ada8-dfbb602ffb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2535054" name="8ae998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933394" name="8ae998f0-fcf4-11f0-ada8-dfbb602ffb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/Treppe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8615680" name="daf064e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106502" name="daf064e0-fcf5-11f0-ada8-dfbb602ffb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0835959" name="c574eec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696296" name="c574eec0-fcf4-11f0-ada8-dfbb602ffb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04163" name="0527205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449434" name="05272050-fcf6-11f0-ada8-dfbb602ffb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3470439" name="6158b31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428593" name="6158b310-fcf7-11f0-ada8-dfbb602ffb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7250833" name="b763382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668804" name="b7633820-fcf7-11f0-ada8-dfbb602ffb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751243" name="682ed00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966322" name="682ed000-fcf9-11f0-ada8-dfbb602ffb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5806048" name="a395ea60-fcfa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919351" name="a395ea60-fcfa-11f0-ada8-dfbb602ffb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alte Eisenbahnschwellen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6386305" name="50b2ab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147" name="50b2ab10-fcfc-11f0-ada8-dfbb602ffb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1834342" name="9937d4a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508073" name="9937d4a0-fcf7-11f0-ada8-dfbb602ffb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Sonnenbergstrasse 7, 8600 Dübendorf, Schweiz</w:t>
          </w:r>
        </w:p>
        <w:p>
          <w:pPr>
            <w:spacing w:before="0" w:after="0"/>
          </w:pPr>
          <w:r>
            <w:t>703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